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5B167" w14:textId="77777777" w:rsidR="00C7658C" w:rsidRDefault="00000000">
      <w:pPr>
        <w:pStyle w:val="Tytu"/>
      </w:pPr>
      <w:r>
        <w:t>Pierwszy projekt w TypeScript – Instrukcja</w:t>
      </w:r>
    </w:p>
    <w:p w14:paraId="19C395BC" w14:textId="77777777" w:rsidR="00C7658C" w:rsidRDefault="00000000">
      <w:pPr>
        <w:pStyle w:val="Nagwek2"/>
      </w:pPr>
      <w:r>
        <w:t>Krok 1: Zainstaluj Node.js</w:t>
      </w:r>
    </w:p>
    <w:p w14:paraId="7F54148D" w14:textId="77777777" w:rsidR="00C7658C" w:rsidRDefault="00000000">
      <w:r>
        <w:t>Pobierz i zainstaluj Node.js ze strony: https://nodejs.org (</w:t>
      </w:r>
      <w:proofErr w:type="spellStart"/>
      <w:r>
        <w:t>instalacja</w:t>
      </w:r>
      <w:proofErr w:type="spellEnd"/>
      <w:r>
        <w:t xml:space="preserve"> </w:t>
      </w:r>
      <w:proofErr w:type="spellStart"/>
      <w:r>
        <w:t>zawiera</w:t>
      </w:r>
      <w:proofErr w:type="spellEnd"/>
      <w:r>
        <w:t xml:space="preserve"> </w:t>
      </w:r>
      <w:proofErr w:type="spellStart"/>
      <w:r>
        <w:t>również</w:t>
      </w:r>
      <w:proofErr w:type="spellEnd"/>
      <w:r>
        <w:t xml:space="preserve"> </w:t>
      </w:r>
      <w:proofErr w:type="spellStart"/>
      <w:r>
        <w:t>npm</w:t>
      </w:r>
      <w:proofErr w:type="spellEnd"/>
      <w:r>
        <w:t>).</w:t>
      </w:r>
    </w:p>
    <w:p w14:paraId="2D5CC805" w14:textId="77777777" w:rsidR="00E92611" w:rsidRDefault="00E92611"/>
    <w:p w14:paraId="57A55B75" w14:textId="77777777" w:rsidR="00C7658C" w:rsidRDefault="00000000">
      <w:pPr>
        <w:pStyle w:val="Nagwek2"/>
      </w:pPr>
      <w:r>
        <w:t>Krok 2: Utwórz folder projektu</w:t>
      </w:r>
    </w:p>
    <w:p w14:paraId="7DB2899E" w14:textId="77777777" w:rsidR="00C7658C" w:rsidRPr="00E92611" w:rsidRDefault="00000000" w:rsidP="00E92611">
      <w:pPr>
        <w:pStyle w:val="Nagwek2"/>
        <w:spacing w:before="0"/>
        <w:rPr>
          <w:rFonts w:ascii="Consolas" w:hAnsi="Consolas"/>
          <w:b w:val="0"/>
          <w:bCs w:val="0"/>
          <w:color w:val="C00000"/>
          <w:lang w:val="pl-PL"/>
        </w:rPr>
      </w:pPr>
      <w:r w:rsidRPr="00E92611">
        <w:rPr>
          <w:rFonts w:ascii="Consolas" w:hAnsi="Consolas"/>
          <w:b w:val="0"/>
          <w:bCs w:val="0"/>
          <w:color w:val="C00000"/>
          <w:lang w:val="pl-PL"/>
        </w:rPr>
        <w:t>mkdir moj-pierwszy-ts</w:t>
      </w:r>
    </w:p>
    <w:p w14:paraId="455664BD" w14:textId="77777777" w:rsidR="00C7658C" w:rsidRDefault="00000000" w:rsidP="00E92611">
      <w:pPr>
        <w:pStyle w:val="Nagwek2"/>
        <w:spacing w:before="0"/>
        <w:rPr>
          <w:rFonts w:ascii="Consolas" w:hAnsi="Consolas"/>
          <w:b w:val="0"/>
          <w:bCs w:val="0"/>
          <w:color w:val="C00000"/>
          <w:lang w:val="pl-PL"/>
        </w:rPr>
      </w:pPr>
      <w:r w:rsidRPr="00E92611">
        <w:rPr>
          <w:rFonts w:ascii="Consolas" w:hAnsi="Consolas"/>
          <w:b w:val="0"/>
          <w:bCs w:val="0"/>
          <w:color w:val="C00000"/>
          <w:lang w:val="pl-PL"/>
        </w:rPr>
        <w:t xml:space="preserve">cd </w:t>
      </w: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moj</w:t>
      </w:r>
      <w:proofErr w:type="spellEnd"/>
      <w:r w:rsidRPr="00E92611">
        <w:rPr>
          <w:rFonts w:ascii="Consolas" w:hAnsi="Consolas"/>
          <w:b w:val="0"/>
          <w:bCs w:val="0"/>
          <w:color w:val="C00000"/>
          <w:lang w:val="pl-PL"/>
        </w:rPr>
        <w:t>-pierwszy-</w:t>
      </w: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ts</w:t>
      </w:r>
      <w:proofErr w:type="spellEnd"/>
    </w:p>
    <w:p w14:paraId="48B262B0" w14:textId="77777777" w:rsidR="00E92611" w:rsidRPr="00E92611" w:rsidRDefault="00E92611" w:rsidP="00E92611">
      <w:pPr>
        <w:rPr>
          <w:lang w:val="pl-PL"/>
        </w:rPr>
      </w:pPr>
    </w:p>
    <w:p w14:paraId="1E6387B2" w14:textId="77777777" w:rsidR="00C7658C" w:rsidRDefault="00000000">
      <w:pPr>
        <w:pStyle w:val="Nagwek2"/>
      </w:pPr>
      <w:r>
        <w:t>Krok 3: Zainicjalizuj projekt</w:t>
      </w:r>
    </w:p>
    <w:p w14:paraId="6B5973C1" w14:textId="77777777" w:rsidR="00C7658C" w:rsidRDefault="00000000" w:rsidP="00E92611">
      <w:pPr>
        <w:pStyle w:val="Nagwek2"/>
        <w:spacing w:before="0"/>
        <w:rPr>
          <w:rFonts w:ascii="Consolas" w:hAnsi="Consolas"/>
          <w:b w:val="0"/>
          <w:bCs w:val="0"/>
          <w:color w:val="C00000"/>
          <w:lang w:val="pl-PL"/>
        </w:rPr>
      </w:pP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npm</w:t>
      </w:r>
      <w:proofErr w:type="spellEnd"/>
      <w:r w:rsidRPr="00E92611">
        <w:rPr>
          <w:rFonts w:ascii="Consolas" w:hAnsi="Consolas"/>
          <w:b w:val="0"/>
          <w:bCs w:val="0"/>
          <w:color w:val="C00000"/>
          <w:lang w:val="pl-PL"/>
        </w:rPr>
        <w:t xml:space="preserve"> </w:t>
      </w: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init</w:t>
      </w:r>
      <w:proofErr w:type="spellEnd"/>
      <w:r w:rsidRPr="00E92611">
        <w:rPr>
          <w:rFonts w:ascii="Consolas" w:hAnsi="Consolas"/>
          <w:b w:val="0"/>
          <w:bCs w:val="0"/>
          <w:color w:val="C00000"/>
          <w:lang w:val="pl-PL"/>
        </w:rPr>
        <w:t xml:space="preserve"> -y</w:t>
      </w:r>
    </w:p>
    <w:p w14:paraId="2E12D8EF" w14:textId="77777777" w:rsidR="00E92611" w:rsidRPr="00E92611" w:rsidRDefault="00E92611" w:rsidP="00E92611">
      <w:pPr>
        <w:rPr>
          <w:lang w:val="pl-PL"/>
        </w:rPr>
      </w:pPr>
    </w:p>
    <w:p w14:paraId="61BAA6E0" w14:textId="77777777" w:rsidR="00C7658C" w:rsidRDefault="00000000">
      <w:r>
        <w:t xml:space="preserve">(To utworzy plik </w:t>
      </w:r>
      <w:r w:rsidRPr="00E92611">
        <w:rPr>
          <w:rFonts w:ascii="Consolas" w:hAnsi="Consolas"/>
          <w:b/>
          <w:bCs/>
        </w:rPr>
        <w:t>package.json</w:t>
      </w:r>
      <w:r>
        <w:t>)</w:t>
      </w:r>
    </w:p>
    <w:p w14:paraId="70FDC054" w14:textId="77777777" w:rsidR="00E92611" w:rsidRDefault="00E92611"/>
    <w:p w14:paraId="50A0D1A4" w14:textId="77777777" w:rsidR="00C7658C" w:rsidRDefault="00000000">
      <w:pPr>
        <w:pStyle w:val="Nagwek2"/>
      </w:pPr>
      <w:r>
        <w:t>Krok 4: Zainstaluj TypeScript</w:t>
      </w:r>
    </w:p>
    <w:p w14:paraId="44975A7E" w14:textId="77777777" w:rsidR="00C7658C" w:rsidRDefault="00000000" w:rsidP="00E92611">
      <w:pPr>
        <w:pStyle w:val="Nagwek2"/>
        <w:spacing w:before="0"/>
        <w:rPr>
          <w:rFonts w:ascii="Consolas" w:hAnsi="Consolas"/>
          <w:b w:val="0"/>
          <w:bCs w:val="0"/>
          <w:color w:val="C00000"/>
          <w:lang w:val="pl-PL"/>
        </w:rPr>
      </w:pP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npm</w:t>
      </w:r>
      <w:proofErr w:type="spellEnd"/>
      <w:r w:rsidRPr="00E92611">
        <w:rPr>
          <w:rFonts w:ascii="Consolas" w:hAnsi="Consolas"/>
          <w:b w:val="0"/>
          <w:bCs w:val="0"/>
          <w:color w:val="C00000"/>
          <w:lang w:val="pl-PL"/>
        </w:rPr>
        <w:t xml:space="preserve"> </w:t>
      </w: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install</w:t>
      </w:r>
      <w:proofErr w:type="spellEnd"/>
      <w:r w:rsidRPr="00E92611">
        <w:rPr>
          <w:rFonts w:ascii="Consolas" w:hAnsi="Consolas"/>
          <w:b w:val="0"/>
          <w:bCs w:val="0"/>
          <w:color w:val="C00000"/>
          <w:lang w:val="pl-PL"/>
        </w:rPr>
        <w:t xml:space="preserve"> </w:t>
      </w: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typescript</w:t>
      </w:r>
      <w:proofErr w:type="spellEnd"/>
      <w:r w:rsidRPr="00E92611">
        <w:rPr>
          <w:rFonts w:ascii="Consolas" w:hAnsi="Consolas"/>
          <w:b w:val="0"/>
          <w:bCs w:val="0"/>
          <w:color w:val="C00000"/>
          <w:lang w:val="pl-PL"/>
        </w:rPr>
        <w:t xml:space="preserve"> --</w:t>
      </w: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save-dev</w:t>
      </w:r>
      <w:proofErr w:type="spellEnd"/>
    </w:p>
    <w:p w14:paraId="09DC8ED3" w14:textId="77777777" w:rsidR="00E92611" w:rsidRPr="00E92611" w:rsidRDefault="00E92611" w:rsidP="00E92611">
      <w:pPr>
        <w:rPr>
          <w:lang w:val="pl-PL"/>
        </w:rPr>
      </w:pPr>
    </w:p>
    <w:p w14:paraId="7D776C69" w14:textId="77777777" w:rsidR="00C7658C" w:rsidRDefault="00000000">
      <w:pPr>
        <w:pStyle w:val="Nagwek2"/>
      </w:pPr>
      <w:r>
        <w:t>Krok 5: Utwórz plik konfiguracyjny</w:t>
      </w:r>
    </w:p>
    <w:p w14:paraId="6986F3C6" w14:textId="1E6E9AF1" w:rsidR="00C7658C" w:rsidRPr="00E92611" w:rsidRDefault="00000000" w:rsidP="00E92611">
      <w:pPr>
        <w:pStyle w:val="Nagwek2"/>
        <w:spacing w:before="0"/>
        <w:rPr>
          <w:rFonts w:ascii="Consolas" w:hAnsi="Consolas"/>
          <w:b w:val="0"/>
          <w:bCs w:val="0"/>
          <w:color w:val="C00000"/>
          <w:lang w:val="pl-PL"/>
        </w:rPr>
      </w:pP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npx</w:t>
      </w:r>
      <w:proofErr w:type="spellEnd"/>
      <w:r w:rsidRPr="00E92611">
        <w:rPr>
          <w:rFonts w:ascii="Consolas" w:hAnsi="Consolas"/>
          <w:b w:val="0"/>
          <w:bCs w:val="0"/>
          <w:color w:val="C00000"/>
          <w:lang w:val="pl-PL"/>
        </w:rPr>
        <w:t xml:space="preserve"> </w:t>
      </w: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tsc</w:t>
      </w:r>
      <w:proofErr w:type="spellEnd"/>
      <w:r w:rsidR="00DC30A3">
        <w:rPr>
          <w:rFonts w:ascii="Consolas" w:hAnsi="Consolas"/>
          <w:b w:val="0"/>
          <w:bCs w:val="0"/>
          <w:color w:val="C00000"/>
          <w:lang w:val="pl-PL"/>
        </w:rPr>
        <w:t xml:space="preserve"> </w:t>
      </w:r>
      <w:r w:rsidRPr="00E92611">
        <w:rPr>
          <w:rFonts w:ascii="Consolas" w:hAnsi="Consolas"/>
          <w:b w:val="0"/>
          <w:bCs w:val="0"/>
          <w:color w:val="C00000"/>
          <w:lang w:val="pl-PL"/>
        </w:rPr>
        <w:t>--</w:t>
      </w: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init</w:t>
      </w:r>
      <w:proofErr w:type="spellEnd"/>
    </w:p>
    <w:p w14:paraId="7942E80A" w14:textId="77777777" w:rsidR="00C7658C" w:rsidRDefault="00000000">
      <w:r>
        <w:t xml:space="preserve">(To utworzy </w:t>
      </w:r>
      <w:r w:rsidRPr="00E92611">
        <w:rPr>
          <w:rFonts w:ascii="Consolas" w:hAnsi="Consolas"/>
          <w:b/>
          <w:bCs/>
        </w:rPr>
        <w:t>tsconfig.json</w:t>
      </w:r>
      <w:r>
        <w:t>)</w:t>
      </w:r>
    </w:p>
    <w:p w14:paraId="12D1F1BE" w14:textId="77777777" w:rsidR="00E92611" w:rsidRDefault="00E92611"/>
    <w:p w14:paraId="16CCC42B" w14:textId="77777777" w:rsidR="00C7658C" w:rsidRDefault="00000000">
      <w:pPr>
        <w:pStyle w:val="Nagwek2"/>
      </w:pPr>
      <w:r>
        <w:t>Krok 6: Utwórz plik .ts</w:t>
      </w:r>
    </w:p>
    <w:p w14:paraId="488E54E7" w14:textId="77777777" w:rsidR="00C7658C" w:rsidRPr="00E92611" w:rsidRDefault="00000000" w:rsidP="00E92611">
      <w:pPr>
        <w:pStyle w:val="Nagwek2"/>
        <w:spacing w:before="0"/>
        <w:rPr>
          <w:rFonts w:ascii="Consolas" w:hAnsi="Consolas"/>
          <w:b w:val="0"/>
          <w:bCs w:val="0"/>
          <w:color w:val="C00000"/>
          <w:lang w:val="pl-PL"/>
        </w:rPr>
      </w:pPr>
      <w:r w:rsidRPr="00E92611">
        <w:rPr>
          <w:rFonts w:ascii="Consolas" w:hAnsi="Consolas"/>
          <w:b w:val="0"/>
          <w:bCs w:val="0"/>
          <w:color w:val="C00000"/>
          <w:lang w:val="pl-PL"/>
        </w:rPr>
        <w:t>mkdir src</w:t>
      </w:r>
    </w:p>
    <w:p w14:paraId="175BED00" w14:textId="77777777" w:rsidR="00C7658C" w:rsidRDefault="00000000">
      <w:r>
        <w:t xml:space="preserve">Utwórz plik </w:t>
      </w:r>
      <w:r w:rsidRPr="00E92611">
        <w:rPr>
          <w:rFonts w:ascii="Consolas" w:hAnsi="Consolas"/>
          <w:b/>
          <w:bCs/>
        </w:rPr>
        <w:t>src/index.ts</w:t>
      </w:r>
      <w:r>
        <w:t xml:space="preserve"> z treścią:</w:t>
      </w:r>
    </w:p>
    <w:p w14:paraId="7E7688FC" w14:textId="77777777" w:rsidR="00E92611" w:rsidRPr="00E92611" w:rsidRDefault="00E92611" w:rsidP="00E92611">
      <w:pPr>
        <w:pStyle w:val="Nagwek2"/>
        <w:spacing w:before="0"/>
        <w:rPr>
          <w:rFonts w:ascii="Consolas" w:hAnsi="Consolas"/>
          <w:b w:val="0"/>
          <w:bCs w:val="0"/>
          <w:color w:val="C00000"/>
          <w:lang w:val="pl-PL"/>
        </w:rPr>
      </w:pP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function</w:t>
      </w:r>
      <w:proofErr w:type="spellEnd"/>
      <w:r w:rsidRPr="00E92611">
        <w:rPr>
          <w:rFonts w:ascii="Consolas" w:hAnsi="Consolas"/>
          <w:b w:val="0"/>
          <w:bCs w:val="0"/>
          <w:color w:val="C00000"/>
          <w:lang w:val="pl-PL"/>
        </w:rPr>
        <w:t xml:space="preserve"> powitanie(</w:t>
      </w: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imie</w:t>
      </w:r>
      <w:proofErr w:type="spellEnd"/>
      <w:r w:rsidRPr="00E92611">
        <w:rPr>
          <w:rFonts w:ascii="Consolas" w:hAnsi="Consolas"/>
          <w:b w:val="0"/>
          <w:bCs w:val="0"/>
          <w:color w:val="C00000"/>
          <w:lang w:val="pl-PL"/>
        </w:rPr>
        <w:t xml:space="preserve">: string): </w:t>
      </w: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void</w:t>
      </w:r>
      <w:proofErr w:type="spellEnd"/>
      <w:r w:rsidRPr="00E92611">
        <w:rPr>
          <w:rFonts w:ascii="Consolas" w:hAnsi="Consolas"/>
          <w:b w:val="0"/>
          <w:bCs w:val="0"/>
          <w:color w:val="C00000"/>
          <w:lang w:val="pl-PL"/>
        </w:rPr>
        <w:t xml:space="preserve"> {</w:t>
      </w:r>
    </w:p>
    <w:p w14:paraId="247234E4" w14:textId="77777777" w:rsidR="00E92611" w:rsidRPr="00E92611" w:rsidRDefault="00E92611" w:rsidP="00E92611">
      <w:pPr>
        <w:pStyle w:val="Nagwek2"/>
        <w:spacing w:before="0"/>
        <w:rPr>
          <w:rFonts w:ascii="Consolas" w:hAnsi="Consolas"/>
          <w:b w:val="0"/>
          <w:bCs w:val="0"/>
          <w:color w:val="C00000"/>
          <w:lang w:val="pl-PL"/>
        </w:rPr>
      </w:pPr>
      <w:r w:rsidRPr="00E92611">
        <w:rPr>
          <w:rFonts w:ascii="Consolas" w:hAnsi="Consolas"/>
          <w:b w:val="0"/>
          <w:bCs w:val="0"/>
          <w:color w:val="C00000"/>
          <w:lang w:val="pl-PL"/>
        </w:rPr>
        <w:t>  console.log(`Cześć, ${</w:t>
      </w: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imie</w:t>
      </w:r>
      <w:proofErr w:type="spellEnd"/>
      <w:r w:rsidRPr="00E92611">
        <w:rPr>
          <w:rFonts w:ascii="Consolas" w:hAnsi="Consolas"/>
          <w:b w:val="0"/>
          <w:bCs w:val="0"/>
          <w:color w:val="C00000"/>
          <w:lang w:val="pl-PL"/>
        </w:rPr>
        <w:t>}!`);</w:t>
      </w:r>
    </w:p>
    <w:p w14:paraId="4C63E6B8" w14:textId="77777777" w:rsidR="00E92611" w:rsidRPr="00E92611" w:rsidRDefault="00E92611" w:rsidP="00E92611">
      <w:pPr>
        <w:pStyle w:val="Nagwek2"/>
        <w:spacing w:before="0"/>
        <w:rPr>
          <w:rFonts w:ascii="Consolas" w:hAnsi="Consolas"/>
          <w:b w:val="0"/>
          <w:bCs w:val="0"/>
          <w:color w:val="C00000"/>
          <w:lang w:val="pl-PL"/>
        </w:rPr>
      </w:pPr>
      <w:r w:rsidRPr="00E92611">
        <w:rPr>
          <w:rFonts w:ascii="Consolas" w:hAnsi="Consolas"/>
          <w:b w:val="0"/>
          <w:bCs w:val="0"/>
          <w:color w:val="C00000"/>
          <w:lang w:val="pl-PL"/>
        </w:rPr>
        <w:t>}</w:t>
      </w:r>
    </w:p>
    <w:p w14:paraId="2F96FD28" w14:textId="77777777" w:rsidR="00E92611" w:rsidRPr="00E92611" w:rsidRDefault="00E92611" w:rsidP="00E92611">
      <w:pPr>
        <w:pStyle w:val="Nagwek2"/>
        <w:spacing w:before="0"/>
        <w:rPr>
          <w:rFonts w:ascii="Consolas" w:hAnsi="Consolas"/>
          <w:b w:val="0"/>
          <w:bCs w:val="0"/>
          <w:color w:val="C00000"/>
          <w:lang w:val="pl-PL"/>
        </w:rPr>
      </w:pPr>
    </w:p>
    <w:p w14:paraId="4E7AB8FA" w14:textId="77777777" w:rsidR="00E92611" w:rsidRDefault="00E92611" w:rsidP="00E92611">
      <w:pPr>
        <w:pStyle w:val="Nagwek2"/>
        <w:spacing w:before="0"/>
        <w:rPr>
          <w:rFonts w:ascii="Consolas" w:hAnsi="Consolas"/>
          <w:b w:val="0"/>
          <w:bCs w:val="0"/>
          <w:color w:val="C00000"/>
          <w:lang w:val="pl-PL"/>
        </w:rPr>
      </w:pPr>
      <w:r w:rsidRPr="00E92611">
        <w:rPr>
          <w:rFonts w:ascii="Consolas" w:hAnsi="Consolas"/>
          <w:b w:val="0"/>
          <w:bCs w:val="0"/>
          <w:color w:val="C00000"/>
          <w:lang w:val="pl-PL"/>
        </w:rPr>
        <w:t>powitanie("Świecie");</w:t>
      </w:r>
    </w:p>
    <w:p w14:paraId="2A99B296" w14:textId="6564F82F" w:rsidR="00E92611" w:rsidRDefault="00E92611">
      <w:pPr>
        <w:rPr>
          <w:lang w:val="pl-PL"/>
        </w:rPr>
      </w:pPr>
      <w:r>
        <w:rPr>
          <w:lang w:val="pl-PL"/>
        </w:rPr>
        <w:br w:type="page"/>
      </w:r>
    </w:p>
    <w:p w14:paraId="6D921F27" w14:textId="77777777" w:rsidR="00E92611" w:rsidRPr="00E92611" w:rsidRDefault="00E92611" w:rsidP="00E92611">
      <w:pPr>
        <w:rPr>
          <w:lang w:val="pl-PL"/>
        </w:rPr>
      </w:pPr>
    </w:p>
    <w:p w14:paraId="571CA078" w14:textId="77777777" w:rsidR="00C7658C" w:rsidRDefault="00000000">
      <w:pPr>
        <w:pStyle w:val="Nagwek2"/>
      </w:pPr>
      <w:r>
        <w:t xml:space="preserve">Krok 7: </w:t>
      </w:r>
      <w:proofErr w:type="spellStart"/>
      <w:r>
        <w:t>Skonfiguruj</w:t>
      </w:r>
      <w:proofErr w:type="spellEnd"/>
      <w:r>
        <w:t xml:space="preserve"> </w:t>
      </w:r>
      <w:proofErr w:type="spellStart"/>
      <w:r>
        <w:t>kompilację</w:t>
      </w:r>
      <w:proofErr w:type="spellEnd"/>
    </w:p>
    <w:p w14:paraId="0044F344" w14:textId="30D29C4E" w:rsidR="00C7658C" w:rsidRDefault="00000000">
      <w:r>
        <w:t xml:space="preserve">Dodaj do </w:t>
      </w:r>
      <w:proofErr w:type="spellStart"/>
      <w:r w:rsidRPr="00E92611">
        <w:rPr>
          <w:rFonts w:ascii="Consolas" w:hAnsi="Consolas"/>
          <w:b/>
          <w:bCs/>
        </w:rPr>
        <w:t>package.json</w:t>
      </w:r>
      <w:proofErr w:type="spellEnd"/>
      <w:r w:rsidR="000B7816">
        <w:rPr>
          <w:rFonts w:ascii="Consolas" w:hAnsi="Consolas"/>
          <w:b/>
          <w:bCs/>
        </w:rPr>
        <w:t xml:space="preserve"> (</w:t>
      </w:r>
      <w:proofErr w:type="spellStart"/>
      <w:r w:rsidR="000B7816">
        <w:rPr>
          <w:rFonts w:ascii="Consolas" w:hAnsi="Consolas"/>
          <w:b/>
          <w:bCs/>
        </w:rPr>
        <w:t>lub</w:t>
      </w:r>
      <w:proofErr w:type="spellEnd"/>
      <w:r w:rsidR="000B7816">
        <w:rPr>
          <w:rFonts w:ascii="Consolas" w:hAnsi="Consolas"/>
          <w:b/>
          <w:bCs/>
        </w:rPr>
        <w:t xml:space="preserve"> </w:t>
      </w:r>
      <w:proofErr w:type="spellStart"/>
      <w:r w:rsidR="000B7816">
        <w:rPr>
          <w:rFonts w:ascii="Consolas" w:hAnsi="Consolas"/>
          <w:b/>
          <w:bCs/>
        </w:rPr>
        <w:t>zmień</w:t>
      </w:r>
      <w:proofErr w:type="spellEnd"/>
      <w:r w:rsidR="000B7816">
        <w:rPr>
          <w:rFonts w:ascii="Consolas" w:hAnsi="Consolas"/>
          <w:b/>
          <w:bCs/>
        </w:rPr>
        <w:t xml:space="preserve"> </w:t>
      </w:r>
      <w:proofErr w:type="spellStart"/>
      <w:r w:rsidR="000B7816">
        <w:rPr>
          <w:rFonts w:ascii="Consolas" w:hAnsi="Consolas"/>
          <w:b/>
          <w:bCs/>
        </w:rPr>
        <w:t>klucz</w:t>
      </w:r>
      <w:proofErr w:type="spellEnd"/>
      <w:r w:rsidR="000B7816">
        <w:rPr>
          <w:rFonts w:ascii="Consolas" w:hAnsi="Consolas"/>
          <w:b/>
          <w:bCs/>
        </w:rPr>
        <w:t xml:space="preserve"> script)</w:t>
      </w:r>
      <w:r>
        <w:t>:</w:t>
      </w:r>
    </w:p>
    <w:p w14:paraId="1F73E047" w14:textId="77777777" w:rsidR="006638B0" w:rsidRPr="006638B0" w:rsidRDefault="006638B0" w:rsidP="006638B0">
      <w:pPr>
        <w:pStyle w:val="Nagwek2"/>
        <w:spacing w:before="0" w:line="240" w:lineRule="auto"/>
        <w:rPr>
          <w:rFonts w:ascii="Consolas" w:hAnsi="Consolas"/>
          <w:b w:val="0"/>
          <w:bCs w:val="0"/>
          <w:color w:val="C00000"/>
          <w:lang w:val="pl-PL"/>
        </w:rPr>
      </w:pPr>
      <w:r w:rsidRPr="006638B0">
        <w:rPr>
          <w:rFonts w:ascii="Consolas" w:hAnsi="Consolas"/>
          <w:b w:val="0"/>
          <w:bCs w:val="0"/>
          <w:color w:val="C00000"/>
          <w:lang w:val="pl-PL"/>
        </w:rPr>
        <w:t>{</w:t>
      </w:r>
    </w:p>
    <w:p w14:paraId="62DC8D04" w14:textId="2F5831A8" w:rsidR="006638B0" w:rsidRPr="006638B0" w:rsidRDefault="000B7816" w:rsidP="006638B0">
      <w:pPr>
        <w:pStyle w:val="Nagwek2"/>
        <w:spacing w:before="0" w:line="240" w:lineRule="auto"/>
        <w:rPr>
          <w:rFonts w:ascii="Consolas" w:hAnsi="Consolas"/>
          <w:b w:val="0"/>
          <w:bCs w:val="0"/>
          <w:color w:val="C00000"/>
          <w:lang w:val="pl-PL"/>
        </w:rPr>
      </w:pPr>
      <w:r>
        <w:rPr>
          <w:rFonts w:ascii="Consolas" w:hAnsi="Consolas"/>
          <w:b w:val="0"/>
          <w:bCs w:val="0"/>
          <w:color w:val="C00000"/>
          <w:lang w:val="pl-PL"/>
        </w:rPr>
        <w:t>…….</w:t>
      </w:r>
    </w:p>
    <w:p w14:paraId="421AB941" w14:textId="77777777" w:rsidR="006638B0" w:rsidRPr="006638B0" w:rsidRDefault="006638B0" w:rsidP="006638B0">
      <w:pPr>
        <w:pStyle w:val="Nagwek2"/>
        <w:spacing w:before="0" w:line="240" w:lineRule="auto"/>
        <w:rPr>
          <w:rFonts w:ascii="Consolas" w:hAnsi="Consolas"/>
          <w:b w:val="0"/>
          <w:bCs w:val="0"/>
          <w:color w:val="C00000"/>
          <w:lang w:val="pl-PL"/>
        </w:rPr>
      </w:pPr>
      <w:r w:rsidRPr="006638B0">
        <w:rPr>
          <w:rFonts w:ascii="Consolas" w:hAnsi="Consolas"/>
          <w:b w:val="0"/>
          <w:bCs w:val="0"/>
          <w:color w:val="C00000"/>
          <w:lang w:val="pl-PL"/>
        </w:rPr>
        <w:t xml:space="preserve">  "scripts": {</w:t>
      </w:r>
    </w:p>
    <w:p w14:paraId="1641D48C" w14:textId="77777777" w:rsidR="006638B0" w:rsidRPr="006638B0" w:rsidRDefault="006638B0" w:rsidP="006638B0">
      <w:pPr>
        <w:pStyle w:val="Nagwek2"/>
        <w:spacing w:before="0" w:line="240" w:lineRule="auto"/>
        <w:rPr>
          <w:rFonts w:ascii="Consolas" w:hAnsi="Consolas"/>
          <w:b w:val="0"/>
          <w:bCs w:val="0"/>
          <w:color w:val="C00000"/>
          <w:lang w:val="pl-PL"/>
        </w:rPr>
      </w:pPr>
      <w:r w:rsidRPr="006638B0">
        <w:rPr>
          <w:rFonts w:ascii="Consolas" w:hAnsi="Consolas"/>
          <w:b w:val="0"/>
          <w:bCs w:val="0"/>
          <w:color w:val="C00000"/>
          <w:lang w:val="pl-PL"/>
        </w:rPr>
        <w:t xml:space="preserve">    "</w:t>
      </w:r>
      <w:proofErr w:type="spellStart"/>
      <w:r w:rsidRPr="006638B0">
        <w:rPr>
          <w:rFonts w:ascii="Consolas" w:hAnsi="Consolas"/>
          <w:b w:val="0"/>
          <w:bCs w:val="0"/>
          <w:color w:val="C00000"/>
          <w:lang w:val="pl-PL"/>
        </w:rPr>
        <w:t>build</w:t>
      </w:r>
      <w:proofErr w:type="spellEnd"/>
      <w:r w:rsidRPr="006638B0">
        <w:rPr>
          <w:rFonts w:ascii="Consolas" w:hAnsi="Consolas"/>
          <w:b w:val="0"/>
          <w:bCs w:val="0"/>
          <w:color w:val="C00000"/>
          <w:lang w:val="pl-PL"/>
        </w:rPr>
        <w:t>": "</w:t>
      </w:r>
      <w:proofErr w:type="spellStart"/>
      <w:r w:rsidRPr="006638B0">
        <w:rPr>
          <w:rFonts w:ascii="Consolas" w:hAnsi="Consolas"/>
          <w:b w:val="0"/>
          <w:bCs w:val="0"/>
          <w:color w:val="C00000"/>
          <w:lang w:val="pl-PL"/>
        </w:rPr>
        <w:t>tsc</w:t>
      </w:r>
      <w:proofErr w:type="spellEnd"/>
      <w:r w:rsidRPr="006638B0">
        <w:rPr>
          <w:rFonts w:ascii="Consolas" w:hAnsi="Consolas"/>
          <w:b w:val="0"/>
          <w:bCs w:val="0"/>
          <w:color w:val="C00000"/>
          <w:lang w:val="pl-PL"/>
        </w:rPr>
        <w:t>"</w:t>
      </w:r>
    </w:p>
    <w:p w14:paraId="18969EEF" w14:textId="77777777" w:rsidR="000B7816" w:rsidRDefault="006638B0" w:rsidP="000B7816">
      <w:pPr>
        <w:pStyle w:val="Nagwek2"/>
        <w:spacing w:before="0" w:line="240" w:lineRule="auto"/>
        <w:rPr>
          <w:rFonts w:ascii="Consolas" w:hAnsi="Consolas"/>
          <w:b w:val="0"/>
          <w:bCs w:val="0"/>
          <w:color w:val="C00000"/>
          <w:lang w:val="pl-PL"/>
        </w:rPr>
      </w:pPr>
      <w:r w:rsidRPr="006638B0">
        <w:rPr>
          <w:rFonts w:ascii="Consolas" w:hAnsi="Consolas"/>
          <w:b w:val="0"/>
          <w:bCs w:val="0"/>
          <w:color w:val="C00000"/>
          <w:lang w:val="pl-PL"/>
        </w:rPr>
        <w:t xml:space="preserve">  },</w:t>
      </w:r>
    </w:p>
    <w:p w14:paraId="11A2E45F" w14:textId="77777777" w:rsidR="000B7816" w:rsidRDefault="000B7816" w:rsidP="000B7816">
      <w:pPr>
        <w:pStyle w:val="Nagwek2"/>
        <w:spacing w:before="0" w:line="240" w:lineRule="auto"/>
        <w:rPr>
          <w:rFonts w:ascii="Consolas" w:hAnsi="Consolas"/>
          <w:b w:val="0"/>
          <w:bCs w:val="0"/>
          <w:color w:val="C00000"/>
          <w:lang w:val="pl-PL"/>
        </w:rPr>
      </w:pPr>
    </w:p>
    <w:p w14:paraId="2DFBAC90" w14:textId="67E40C69" w:rsidR="000B7816" w:rsidRDefault="000B7816" w:rsidP="000B7816">
      <w:pPr>
        <w:pStyle w:val="Nagwek2"/>
        <w:spacing w:before="0" w:line="240" w:lineRule="auto"/>
        <w:rPr>
          <w:rFonts w:ascii="Consolas" w:hAnsi="Consolas"/>
          <w:b w:val="0"/>
          <w:bCs w:val="0"/>
          <w:color w:val="C00000"/>
          <w:lang w:val="pl-PL"/>
        </w:rPr>
      </w:pPr>
      <w:r>
        <w:rPr>
          <w:rFonts w:ascii="Consolas" w:hAnsi="Consolas"/>
          <w:b w:val="0"/>
          <w:bCs w:val="0"/>
          <w:color w:val="C00000"/>
          <w:lang w:val="pl-PL"/>
        </w:rPr>
        <w:t>…..</w:t>
      </w:r>
    </w:p>
    <w:p w14:paraId="4C14D328" w14:textId="77777777" w:rsidR="000B7816" w:rsidRDefault="000B7816" w:rsidP="000B7816">
      <w:pPr>
        <w:pStyle w:val="Nagwek2"/>
        <w:spacing w:before="0" w:line="240" w:lineRule="auto"/>
        <w:rPr>
          <w:rFonts w:ascii="Consolas" w:hAnsi="Consolas"/>
          <w:b w:val="0"/>
          <w:bCs w:val="0"/>
          <w:color w:val="C00000"/>
          <w:lang w:val="pl-PL"/>
        </w:rPr>
      </w:pPr>
    </w:p>
    <w:p w14:paraId="17E687D7" w14:textId="77777777" w:rsidR="000B7816" w:rsidRDefault="006638B0" w:rsidP="000B7816">
      <w:pPr>
        <w:pStyle w:val="Nagwek2"/>
        <w:spacing w:before="0" w:line="240" w:lineRule="auto"/>
        <w:rPr>
          <w:rFonts w:ascii="Consolas" w:hAnsi="Consolas"/>
          <w:b w:val="0"/>
          <w:bCs w:val="0"/>
          <w:color w:val="C00000"/>
          <w:lang w:val="pl-PL"/>
        </w:rPr>
      </w:pPr>
      <w:r w:rsidRPr="006638B0">
        <w:rPr>
          <w:rFonts w:ascii="Consolas" w:hAnsi="Consolas"/>
          <w:b w:val="0"/>
          <w:bCs w:val="0"/>
          <w:color w:val="C00000"/>
          <w:lang w:val="pl-PL"/>
        </w:rPr>
        <w:t>}</w:t>
      </w:r>
    </w:p>
    <w:p w14:paraId="431C877D" w14:textId="32BD0145" w:rsidR="00C7658C" w:rsidRDefault="00000000" w:rsidP="000B7816">
      <w:pPr>
        <w:pStyle w:val="Nagwek2"/>
        <w:spacing w:before="0" w:line="240" w:lineRule="auto"/>
      </w:pPr>
      <w:r>
        <w:t xml:space="preserve">Krok 8: </w:t>
      </w:r>
      <w:proofErr w:type="spellStart"/>
      <w:r>
        <w:t>Skompiluj</w:t>
      </w:r>
      <w:proofErr w:type="spellEnd"/>
      <w:r>
        <w:t xml:space="preserve"> </w:t>
      </w:r>
      <w:proofErr w:type="spellStart"/>
      <w:r>
        <w:t>kod</w:t>
      </w:r>
      <w:proofErr w:type="spellEnd"/>
    </w:p>
    <w:p w14:paraId="3886928A" w14:textId="77777777" w:rsidR="00C7658C" w:rsidRPr="00E92611" w:rsidRDefault="00000000" w:rsidP="00E92611">
      <w:pPr>
        <w:pStyle w:val="Nagwek2"/>
        <w:spacing w:before="0"/>
        <w:rPr>
          <w:rFonts w:ascii="Consolas" w:hAnsi="Consolas"/>
          <w:b w:val="0"/>
          <w:bCs w:val="0"/>
          <w:color w:val="C00000"/>
          <w:lang w:val="pl-PL"/>
        </w:rPr>
      </w:pP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npm</w:t>
      </w:r>
      <w:proofErr w:type="spellEnd"/>
      <w:r w:rsidRPr="00E92611">
        <w:rPr>
          <w:rFonts w:ascii="Consolas" w:hAnsi="Consolas"/>
          <w:b w:val="0"/>
          <w:bCs w:val="0"/>
          <w:color w:val="C00000"/>
          <w:lang w:val="pl-PL"/>
        </w:rPr>
        <w:t xml:space="preserve"> run </w:t>
      </w: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build</w:t>
      </w:r>
      <w:proofErr w:type="spellEnd"/>
    </w:p>
    <w:p w14:paraId="1DB08097" w14:textId="77777777" w:rsidR="00C7658C" w:rsidRDefault="00000000">
      <w:r>
        <w:t xml:space="preserve">(TypeScript </w:t>
      </w:r>
      <w:proofErr w:type="spellStart"/>
      <w:r>
        <w:t>przetworzy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wygeneruje JavaScript w folderze </w:t>
      </w:r>
      <w:r w:rsidRPr="00E92611">
        <w:rPr>
          <w:rFonts w:ascii="Consolas" w:hAnsi="Consolas"/>
          <w:b/>
          <w:bCs/>
        </w:rPr>
        <w:t>dist/</w:t>
      </w:r>
      <w:r>
        <w:t>)</w:t>
      </w:r>
    </w:p>
    <w:p w14:paraId="1741ED23" w14:textId="77777777" w:rsidR="00C7658C" w:rsidRDefault="00000000">
      <w:pPr>
        <w:pStyle w:val="Nagwek2"/>
      </w:pPr>
      <w:r>
        <w:t>Krok 9: Uruchom kod</w:t>
      </w:r>
    </w:p>
    <w:p w14:paraId="37956822" w14:textId="2A0BF346" w:rsidR="00E92611" w:rsidRPr="00E92611" w:rsidRDefault="00000000" w:rsidP="00E92611">
      <w:pPr>
        <w:pStyle w:val="Nagwek2"/>
        <w:spacing w:before="0"/>
        <w:rPr>
          <w:rFonts w:ascii="Consolas" w:hAnsi="Consolas"/>
          <w:b w:val="0"/>
          <w:bCs w:val="0"/>
          <w:color w:val="C00000"/>
          <w:lang w:val="pl-PL"/>
        </w:rPr>
      </w:pPr>
      <w:proofErr w:type="spellStart"/>
      <w:r w:rsidRPr="00E92611">
        <w:rPr>
          <w:rFonts w:ascii="Consolas" w:hAnsi="Consolas"/>
          <w:b w:val="0"/>
          <w:bCs w:val="0"/>
          <w:color w:val="C00000"/>
          <w:lang w:val="pl-PL"/>
        </w:rPr>
        <w:t>node</w:t>
      </w:r>
      <w:proofErr w:type="spellEnd"/>
      <w:r w:rsidRPr="00E92611">
        <w:rPr>
          <w:rFonts w:ascii="Consolas" w:hAnsi="Consolas"/>
          <w:b w:val="0"/>
          <w:bCs w:val="0"/>
          <w:color w:val="C00000"/>
          <w:lang w:val="pl-PL"/>
        </w:rPr>
        <w:t xml:space="preserve"> </w:t>
      </w:r>
      <w:proofErr w:type="spellStart"/>
      <w:r w:rsidR="000B7816">
        <w:rPr>
          <w:rFonts w:ascii="Consolas" w:hAnsi="Consolas"/>
          <w:b w:val="0"/>
          <w:bCs w:val="0"/>
          <w:color w:val="C00000"/>
          <w:lang w:val="pl-PL"/>
        </w:rPr>
        <w:t>src</w:t>
      </w:r>
      <w:proofErr w:type="spellEnd"/>
      <w:r w:rsidRPr="00E92611">
        <w:rPr>
          <w:rFonts w:ascii="Consolas" w:hAnsi="Consolas"/>
          <w:b w:val="0"/>
          <w:bCs w:val="0"/>
          <w:color w:val="C00000"/>
          <w:lang w:val="pl-PL"/>
        </w:rPr>
        <w:t>/index.js</w:t>
      </w:r>
    </w:p>
    <w:p w14:paraId="5BBCEE6C" w14:textId="77777777" w:rsidR="00C7658C" w:rsidRDefault="00000000">
      <w:r>
        <w:t>(Powinieneś zobaczyć: Cześć, Świecie!)</w:t>
      </w:r>
    </w:p>
    <w:p w14:paraId="4ED76A4A" w14:textId="77777777" w:rsidR="00FB7997" w:rsidRDefault="00FB7997"/>
    <w:p w14:paraId="092C3A5F" w14:textId="77777777" w:rsidR="00FB7997" w:rsidRDefault="00FB7997"/>
    <w:p w14:paraId="13D03AC9" w14:textId="3AB9BDD6" w:rsidR="00FB7997" w:rsidRDefault="00FB7997" w:rsidP="001C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W </w:t>
      </w:r>
      <w:proofErr w:type="spellStart"/>
      <w:r>
        <w:t>folderze</w:t>
      </w:r>
      <w:proofErr w:type="spellEnd"/>
      <w:r>
        <w:t xml:space="preserve"> </w:t>
      </w:r>
      <w:proofErr w:type="spellStart"/>
      <w:r>
        <w:t>kalkulator</w:t>
      </w:r>
      <w:proofErr w:type="spellEnd"/>
      <w:r>
        <w:t xml:space="preserve"> </w:t>
      </w:r>
      <w:proofErr w:type="spellStart"/>
      <w:r>
        <w:t>znajduje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plik</w:t>
      </w:r>
      <w:proofErr w:type="spellEnd"/>
      <w:r>
        <w:t xml:space="preserve"> </w:t>
      </w:r>
      <w:proofErr w:type="spellStart"/>
      <w:r>
        <w:t>kalkulator.ts</w:t>
      </w:r>
      <w:proofErr w:type="spellEnd"/>
      <w:r>
        <w:t xml:space="preserve"> </w:t>
      </w:r>
    </w:p>
    <w:p w14:paraId="624525DD" w14:textId="6097B832" w:rsidR="00FB7997" w:rsidRDefault="00FB7997">
      <w:proofErr w:type="spellStart"/>
      <w:r>
        <w:t>Skompiluj</w:t>
      </w:r>
      <w:proofErr w:type="spellEnd"/>
      <w:r>
        <w:t xml:space="preserve"> go:</w:t>
      </w:r>
    </w:p>
    <w:p w14:paraId="1C411C74" w14:textId="123A126B" w:rsidR="00FB7997" w:rsidRDefault="00FB7997" w:rsidP="00FB7997">
      <w:pPr>
        <w:pStyle w:val="Nagwek2"/>
        <w:spacing w:before="0"/>
        <w:rPr>
          <w:rFonts w:ascii="Consolas" w:hAnsi="Consolas"/>
          <w:b w:val="0"/>
          <w:bCs w:val="0"/>
          <w:color w:val="C00000"/>
          <w:lang w:val="pl-PL"/>
        </w:rPr>
      </w:pPr>
      <w:proofErr w:type="spellStart"/>
      <w:r w:rsidRPr="00FB7997">
        <w:rPr>
          <w:rFonts w:ascii="Consolas" w:hAnsi="Consolas"/>
          <w:b w:val="0"/>
          <w:bCs w:val="0"/>
          <w:color w:val="C00000"/>
          <w:lang w:val="pl-PL"/>
        </w:rPr>
        <w:t>npm</w:t>
      </w:r>
      <w:proofErr w:type="spellEnd"/>
      <w:r w:rsidRPr="00FB7997">
        <w:rPr>
          <w:rFonts w:ascii="Consolas" w:hAnsi="Consolas"/>
          <w:b w:val="0"/>
          <w:bCs w:val="0"/>
          <w:color w:val="C00000"/>
          <w:lang w:val="pl-PL"/>
        </w:rPr>
        <w:t xml:space="preserve"> run </w:t>
      </w:r>
      <w:proofErr w:type="spellStart"/>
      <w:r w:rsidRPr="00FB7997">
        <w:rPr>
          <w:rFonts w:ascii="Consolas" w:hAnsi="Consolas"/>
          <w:b w:val="0"/>
          <w:bCs w:val="0"/>
          <w:color w:val="C00000"/>
          <w:lang w:val="pl-PL"/>
        </w:rPr>
        <w:t>build</w:t>
      </w:r>
      <w:proofErr w:type="spellEnd"/>
    </w:p>
    <w:p w14:paraId="6568E25F" w14:textId="77777777" w:rsidR="00FB7997" w:rsidRDefault="00FB7997" w:rsidP="00FB7997">
      <w:pPr>
        <w:rPr>
          <w:lang w:val="pl-PL"/>
        </w:rPr>
      </w:pPr>
    </w:p>
    <w:p w14:paraId="2987AEE8" w14:textId="46BEE573" w:rsidR="00FB7997" w:rsidRDefault="00FB7997" w:rsidP="00FB7997">
      <w:pPr>
        <w:rPr>
          <w:lang w:val="pl-PL"/>
        </w:rPr>
      </w:pPr>
      <w:r>
        <w:rPr>
          <w:lang w:val="pl-PL"/>
        </w:rPr>
        <w:t xml:space="preserve">i uruchom </w:t>
      </w:r>
    </w:p>
    <w:p w14:paraId="420A5034" w14:textId="61B22EA6" w:rsidR="00FB7997" w:rsidRDefault="00FB7997" w:rsidP="00085AAA">
      <w:pPr>
        <w:pStyle w:val="Nagwek2"/>
        <w:spacing w:before="0"/>
        <w:rPr>
          <w:rFonts w:ascii="Consolas" w:hAnsi="Consolas"/>
          <w:b w:val="0"/>
          <w:bCs w:val="0"/>
          <w:color w:val="C00000"/>
          <w:lang w:val="pl-PL"/>
        </w:rPr>
      </w:pPr>
      <w:proofErr w:type="spellStart"/>
      <w:r w:rsidRPr="00085AAA">
        <w:rPr>
          <w:rFonts w:ascii="Consolas" w:hAnsi="Consolas"/>
          <w:b w:val="0"/>
          <w:bCs w:val="0"/>
          <w:color w:val="C00000"/>
          <w:lang w:val="pl-PL"/>
        </w:rPr>
        <w:t>node</w:t>
      </w:r>
      <w:proofErr w:type="spellEnd"/>
      <w:r w:rsidRPr="00085AAA">
        <w:rPr>
          <w:rFonts w:ascii="Consolas" w:hAnsi="Consolas"/>
          <w:b w:val="0"/>
          <w:bCs w:val="0"/>
          <w:color w:val="C00000"/>
          <w:lang w:val="pl-PL"/>
        </w:rPr>
        <w:t xml:space="preserve"> kalkulator.js</w:t>
      </w:r>
    </w:p>
    <w:p w14:paraId="3794BE53" w14:textId="77777777" w:rsidR="00085AAA" w:rsidRDefault="00085AAA" w:rsidP="00085AAA">
      <w:pPr>
        <w:rPr>
          <w:lang w:val="pl-PL"/>
        </w:rPr>
      </w:pPr>
    </w:p>
    <w:p w14:paraId="6989DD7B" w14:textId="39C2B657" w:rsidR="00085AAA" w:rsidRDefault="001C48E2" w:rsidP="00085AAA">
      <w:pPr>
        <w:rPr>
          <w:lang w:val="pl-PL"/>
        </w:rPr>
      </w:pPr>
      <w:r>
        <w:rPr>
          <w:lang w:val="pl-PL"/>
        </w:rPr>
        <w:t xml:space="preserve">Teraz </w:t>
      </w:r>
      <w:r w:rsidR="00085AAA">
        <w:rPr>
          <w:lang w:val="pl-PL"/>
        </w:rPr>
        <w:t>napisz własny TS liczący miejsca zerowe funkcji kwadratowej.</w:t>
      </w:r>
    </w:p>
    <w:p w14:paraId="160A7454" w14:textId="77777777" w:rsidR="00085AAA" w:rsidRPr="00085AAA" w:rsidRDefault="00085AAA" w:rsidP="00085AAA">
      <w:pPr>
        <w:rPr>
          <w:lang w:val="pl-PL"/>
        </w:rPr>
      </w:pPr>
    </w:p>
    <w:sectPr w:rsidR="00085AAA" w:rsidRPr="00085AAA" w:rsidSect="00E92611">
      <w:pgSz w:w="12240" w:h="15840"/>
      <w:pgMar w:top="1440" w:right="1800" w:bottom="568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6241924">
    <w:abstractNumId w:val="8"/>
  </w:num>
  <w:num w:numId="2" w16cid:durableId="1393505892">
    <w:abstractNumId w:val="6"/>
  </w:num>
  <w:num w:numId="3" w16cid:durableId="1338650204">
    <w:abstractNumId w:val="5"/>
  </w:num>
  <w:num w:numId="4" w16cid:durableId="309553668">
    <w:abstractNumId w:val="4"/>
  </w:num>
  <w:num w:numId="5" w16cid:durableId="1085108480">
    <w:abstractNumId w:val="7"/>
  </w:num>
  <w:num w:numId="6" w16cid:durableId="1957515064">
    <w:abstractNumId w:val="3"/>
  </w:num>
  <w:num w:numId="7" w16cid:durableId="1279525951">
    <w:abstractNumId w:val="2"/>
  </w:num>
  <w:num w:numId="8" w16cid:durableId="1418819774">
    <w:abstractNumId w:val="1"/>
  </w:num>
  <w:num w:numId="9" w16cid:durableId="1122772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145F"/>
    <w:rsid w:val="0006063C"/>
    <w:rsid w:val="00085AAA"/>
    <w:rsid w:val="000B7816"/>
    <w:rsid w:val="0015074B"/>
    <w:rsid w:val="001C48E2"/>
    <w:rsid w:val="00244550"/>
    <w:rsid w:val="0029639D"/>
    <w:rsid w:val="00326F90"/>
    <w:rsid w:val="006638B0"/>
    <w:rsid w:val="00AA1D8D"/>
    <w:rsid w:val="00B47730"/>
    <w:rsid w:val="00C7658C"/>
    <w:rsid w:val="00CB0664"/>
    <w:rsid w:val="00DC30A3"/>
    <w:rsid w:val="00E92611"/>
    <w:rsid w:val="00FB799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C9076A"/>
  <w14:defaultImageDpi w14:val="300"/>
  <w15:docId w15:val="{14211B61-43F4-40E4-BECD-53699B98D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9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0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6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0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0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05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161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</dc:creator>
  <cp:keywords/>
  <dc:description>example</dc:description>
  <cp:lastModifiedBy>Artur Pelo</cp:lastModifiedBy>
  <cp:revision>4</cp:revision>
  <dcterms:created xsi:type="dcterms:W3CDTF">2025-06-03T20:10:00Z</dcterms:created>
  <dcterms:modified xsi:type="dcterms:W3CDTF">2025-06-03T20:11:00Z</dcterms:modified>
  <cp:category/>
</cp:coreProperties>
</file>